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TZ床边教室（昆山）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（昆山）全科211;全科212;全科213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TZ床边教室（常熟）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（常熟）全科211;全科212;全科213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TZ床边教室（昆山）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（昆山）全科211;全科212;全科213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TZ床边教室（常熟）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（常熟）全科211;全科212;全科213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TZ床边教室（昆山）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（昆山）全科211;全科212;全科213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TZ床边教室（常熟）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（常熟）全科211;全科212;全科213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